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Teachers Final Quiz</w:t>
      </w:r>
    </w:p>
    <w:p>
      <w:r>
        <w:t>Instructions: Answer the following questions. Feedback is provided after each answer to support your learning.</w:t>
        <w:br/>
      </w:r>
    </w:p>
    <w:p>
      <w:pPr>
        <w:pStyle w:val="ListNumber"/>
      </w:pPr>
      <w:r>
        <w:t>1. Which CRAAP criterion would you use to check an author's credentials and expertise?</w:t>
      </w:r>
    </w:p>
    <w:p>
      <w:pPr>
        <w:pStyle w:val="ListBullet"/>
      </w:pPr>
      <w:r>
        <w:t>a) Currency</w:t>
      </w:r>
    </w:p>
    <w:p>
      <w:pPr>
        <w:pStyle w:val="ListBullet"/>
      </w:pPr>
      <w:r>
        <w:t>b) Relevance</w:t>
      </w:r>
    </w:p>
    <w:p>
      <w:pPr>
        <w:pStyle w:val="ListBullet"/>
      </w:pPr>
      <w:r>
        <w:t>c) Authority</w:t>
      </w:r>
    </w:p>
    <w:p>
      <w:pPr>
        <w:pStyle w:val="ListBullet"/>
      </w:pPr>
      <w:r>
        <w:t>d) Accuracy</w:t>
      </w:r>
    </w:p>
    <w:p>
      <w:pPr>
        <w:pStyle w:val="IntenseQuote"/>
      </w:pPr>
      <w:r>
        <w:t>Feedback: Authority is the CRAAP criterion that evaluates the author's credentials and expertise.</w:t>
      </w:r>
    </w:p>
    <w:p/>
    <w:p>
      <w:pPr>
        <w:pStyle w:val="ListNumber"/>
      </w:pPr>
      <w:r>
        <w:t>2. The SIFT method is best used for:</w:t>
      </w:r>
    </w:p>
    <w:p>
      <w:pPr>
        <w:pStyle w:val="ListBullet"/>
      </w:pPr>
      <w:r>
        <w:t>a) Slow, detailed analysis of a single article</w:t>
      </w:r>
    </w:p>
    <w:p>
      <w:pPr>
        <w:pStyle w:val="ListBullet"/>
      </w:pPr>
      <w:r>
        <w:t>b) Rapid verification of a viral social media post</w:t>
      </w:r>
    </w:p>
    <w:p>
      <w:pPr>
        <w:pStyle w:val="ListBullet"/>
      </w:pPr>
      <w:r>
        <w:t>c) Creating original content</w:t>
      </w:r>
    </w:p>
    <w:p>
      <w:pPr>
        <w:pStyle w:val="ListBullet"/>
      </w:pPr>
      <w:r>
        <w:t>d) Long-term research projects</w:t>
      </w:r>
    </w:p>
    <w:p>
      <w:pPr>
        <w:pStyle w:val="IntenseQuote"/>
      </w:pPr>
      <w:r>
        <w:t>Feedback: SIFT is designed for quick checks of online content, especially viral posts.</w:t>
      </w:r>
    </w:p>
    <w:p/>
    <w:p>
      <w:pPr>
        <w:pStyle w:val="ListNumber"/>
      </w:pPr>
      <w:r>
        <w:t>3. A video that has been edited to show a public figure saying something they never said is an example of:</w:t>
      </w:r>
    </w:p>
    <w:p>
      <w:pPr>
        <w:pStyle w:val="ListBullet"/>
      </w:pPr>
      <w:r>
        <w:t>a) Imposter content</w:t>
      </w:r>
    </w:p>
    <w:p>
      <w:pPr>
        <w:pStyle w:val="ListBullet"/>
      </w:pPr>
      <w:r>
        <w:t>b) Manipulated content</w:t>
      </w:r>
    </w:p>
    <w:p>
      <w:pPr>
        <w:pStyle w:val="ListBullet"/>
      </w:pPr>
      <w:r>
        <w:t>c) Satire</w:t>
      </w:r>
    </w:p>
    <w:p>
      <w:pPr>
        <w:pStyle w:val="ListBullet"/>
      </w:pPr>
      <w:r>
        <w:t>d) Fabricated content</w:t>
      </w:r>
    </w:p>
    <w:p>
      <w:pPr>
        <w:pStyle w:val="IntenseQuote"/>
      </w:pPr>
      <w:r>
        <w:t>Feedback: Manipulated content involves editing real media to mislead viewers.</w:t>
      </w:r>
    </w:p>
    <w:p/>
    <w:p>
      <w:pPr>
        <w:pStyle w:val="ListNumber"/>
      </w:pPr>
      <w:r>
        <w:t>4. An effective search strategy to find information about 'school policy' but specifically exclude results from blogs would be:</w:t>
      </w:r>
    </w:p>
    <w:p>
      <w:pPr>
        <w:pStyle w:val="ListBullet"/>
      </w:pPr>
      <w:r>
        <w:t>a) "school policy" OR blog</w:t>
      </w:r>
    </w:p>
    <w:p>
      <w:pPr>
        <w:pStyle w:val="ListBullet"/>
      </w:pPr>
      <w:r>
        <w:t>b) school policy AND blog</w:t>
      </w:r>
    </w:p>
    <w:p>
      <w:pPr>
        <w:pStyle w:val="ListBullet"/>
      </w:pPr>
      <w:r>
        <w:t>c) school policy -blog</w:t>
      </w:r>
    </w:p>
    <w:p>
      <w:pPr>
        <w:pStyle w:val="ListBullet"/>
      </w:pPr>
      <w:r>
        <w:t>d) "school policy" blog</w:t>
      </w:r>
    </w:p>
    <w:p>
      <w:pPr>
        <w:pStyle w:val="IntenseQuote"/>
      </w:pPr>
      <w:r>
        <w:t>Feedback: Using -blog excludes results that contain the word 'blog'.</w:t>
      </w:r>
    </w:p>
    <w:p/>
    <w:p>
      <w:pPr>
        <w:pStyle w:val="ListNumber"/>
      </w:pPr>
      <w:r>
        <w:t>5. A key feature of disinformation is that it is spread:</w:t>
      </w:r>
    </w:p>
    <w:p>
      <w:pPr>
        <w:pStyle w:val="ListBullet"/>
      </w:pPr>
      <w:r>
        <w:t>a) By people who believe it is true</w:t>
      </w:r>
    </w:p>
    <w:p>
      <w:pPr>
        <w:pStyle w:val="ListBullet"/>
      </w:pPr>
      <w:r>
        <w:t>b) With deliberate intent to deceive</w:t>
      </w:r>
    </w:p>
    <w:p>
      <w:pPr>
        <w:pStyle w:val="ListBullet"/>
      </w:pPr>
      <w:r>
        <w:t>c) By foreign actors only</w:t>
      </w:r>
    </w:p>
    <w:p>
      <w:pPr>
        <w:pStyle w:val="ListBullet"/>
      </w:pPr>
      <w:r>
        <w:t>d) Through private messaging apps</w:t>
      </w:r>
    </w:p>
    <w:p>
      <w:pPr>
        <w:pStyle w:val="IntenseQuote"/>
      </w:pPr>
      <w:r>
        <w:t>Feedback: Disinformation is intentionally false and meant to deceive.</w:t>
      </w:r>
    </w:p>
    <w:p/>
    <w:p>
      <w:pPr>
        <w:pStyle w:val="ListNumber"/>
      </w:pPr>
      <w:r>
        <w:t>6. The term 'uncanny valley' is often used to describe what type of AI content?</w:t>
      </w:r>
    </w:p>
    <w:p>
      <w:pPr>
        <w:pStyle w:val="ListBullet"/>
      </w:pPr>
      <w:r>
        <w:t>a) Text that sounds too formal</w:t>
      </w:r>
    </w:p>
    <w:p>
      <w:pPr>
        <w:pStyle w:val="ListBullet"/>
      </w:pPr>
      <w:r>
        <w:t>b) Images that are almost, but not quite, realistic</w:t>
      </w:r>
    </w:p>
    <w:p>
      <w:pPr>
        <w:pStyle w:val="ListBullet"/>
      </w:pPr>
      <w:r>
        <w:t>c) A very convincing deepfake video</w:t>
      </w:r>
    </w:p>
    <w:p>
      <w:pPr>
        <w:pStyle w:val="ListBullet"/>
      </w:pPr>
      <w:r>
        <w:t>d) A search algorithm's bias</w:t>
      </w:r>
    </w:p>
    <w:p>
      <w:pPr>
        <w:pStyle w:val="IntenseQuote"/>
      </w:pPr>
      <w:r>
        <w:t>Feedback: The uncanny valley refers to near-realistic visuals that feel unsettling.</w:t>
      </w:r>
    </w:p>
    <w:p/>
    <w:p>
      <w:pPr>
        <w:pStyle w:val="ListNumber"/>
      </w:pPr>
      <w:r>
        <w:t>7. When using the SIFT method, which step involves checking a claim against a reputable news source?</w:t>
      </w:r>
    </w:p>
    <w:p>
      <w:pPr>
        <w:pStyle w:val="ListBullet"/>
      </w:pPr>
      <w:r>
        <w:t>a) Stop</w:t>
      </w:r>
    </w:p>
    <w:p>
      <w:pPr>
        <w:pStyle w:val="ListBullet"/>
      </w:pPr>
      <w:r>
        <w:t>b) Investigate the source</w:t>
      </w:r>
    </w:p>
    <w:p>
      <w:pPr>
        <w:pStyle w:val="ListBullet"/>
      </w:pPr>
      <w:r>
        <w:t>c) Find trusted coverage</w:t>
      </w:r>
    </w:p>
    <w:p>
      <w:pPr>
        <w:pStyle w:val="ListBullet"/>
      </w:pPr>
      <w:r>
        <w:t>d) Trace claims</w:t>
      </w:r>
    </w:p>
    <w:p>
      <w:pPr>
        <w:pStyle w:val="IntenseQuote"/>
      </w:pPr>
      <w:r>
        <w:t>Feedback: Finding trusted coverage means checking what reliable sources say about the claim.</w:t>
      </w:r>
    </w:p>
    <w:p/>
    <w:p>
      <w:pPr>
        <w:pStyle w:val="ListNumber"/>
      </w:pPr>
      <w:r>
        <w:t>8. What is a common indicator of a website that may be spreading misinformation?</w:t>
      </w:r>
    </w:p>
    <w:p>
      <w:pPr>
        <w:pStyle w:val="ListBullet"/>
      </w:pPr>
      <w:r>
        <w:t>a) It has a lot of social media followers</w:t>
      </w:r>
    </w:p>
    <w:p>
      <w:pPr>
        <w:pStyle w:val="ListBullet"/>
      </w:pPr>
      <w:r>
        <w:t>b) The URL is unusual (e.g., ends in .co instead of .com)</w:t>
      </w:r>
    </w:p>
    <w:p>
      <w:pPr>
        <w:pStyle w:val="ListBullet"/>
      </w:pPr>
      <w:r>
        <w:t>c) It publishes content daily</w:t>
      </w:r>
    </w:p>
    <w:p>
      <w:pPr>
        <w:pStyle w:val="ListBullet"/>
      </w:pPr>
      <w:r>
        <w:t>d) The information is surprising</w:t>
      </w:r>
    </w:p>
    <w:p>
      <w:pPr>
        <w:pStyle w:val="IntenseQuote"/>
      </w:pPr>
      <w:r>
        <w:t>Feedback: Unusual URLs can be a red flag for misinformation sites.</w:t>
      </w:r>
    </w:p>
    <w:p/>
    <w:p>
      <w:pPr>
        <w:pStyle w:val="ListNumber"/>
      </w:pPr>
      <w:r>
        <w:t>9. An 'echo chamber' is a situation where:</w:t>
      </w:r>
    </w:p>
    <w:p>
      <w:pPr>
        <w:pStyle w:val="ListBullet"/>
      </w:pPr>
      <w:r>
        <w:t>a) People only encounter information that reinforces their existing beliefs</w:t>
      </w:r>
    </w:p>
    <w:p>
      <w:pPr>
        <w:pStyle w:val="ListBullet"/>
      </w:pPr>
      <w:r>
        <w:t>b) A message is repeated on multiple social media platforms</w:t>
      </w:r>
    </w:p>
    <w:p>
      <w:pPr>
        <w:pStyle w:val="ListBullet"/>
      </w:pPr>
      <w:r>
        <w:t>c) A fact-checker debunks a false claim</w:t>
      </w:r>
    </w:p>
    <w:p>
      <w:pPr>
        <w:pStyle w:val="ListBullet"/>
      </w:pPr>
      <w:r>
        <w:t>d) Information is shared in a large group chat</w:t>
      </w:r>
    </w:p>
    <w:p>
      <w:pPr>
        <w:pStyle w:val="IntenseQuote"/>
      </w:pPr>
      <w:r>
        <w:t>Feedback: Echo chambers reinforce existing beliefs by filtering out opposing views.</w:t>
      </w:r>
    </w:p>
    <w:p/>
    <w:p>
      <w:pPr>
        <w:pStyle w:val="ListNumber"/>
      </w:pPr>
      <w:r>
        <w:t>10. A 'filter bubble' is primarily created by:</w:t>
      </w:r>
    </w:p>
    <w:p>
      <w:pPr>
        <w:pStyle w:val="ListBullet"/>
      </w:pPr>
      <w:r>
        <w:t>a) The user's own choices and habits</w:t>
      </w:r>
    </w:p>
    <w:p>
      <w:pPr>
        <w:pStyle w:val="ListBullet"/>
      </w:pPr>
      <w:r>
        <w:t>b) Social media algorithms</w:t>
      </w:r>
    </w:p>
    <w:p>
      <w:pPr>
        <w:pStyle w:val="ListBullet"/>
      </w:pPr>
      <w:r>
        <w:t>c) Both A and B</w:t>
      </w:r>
    </w:p>
    <w:p>
      <w:pPr>
        <w:pStyle w:val="ListBullet"/>
      </w:pPr>
      <w:r>
        <w:t>d) Neither A nor B</w:t>
      </w:r>
    </w:p>
    <w:p>
      <w:pPr>
        <w:pStyle w:val="IntenseQuote"/>
      </w:pPr>
      <w:r>
        <w:t>Feedback: Filter bubbles result from both user behavior and algorithmic filtering.</w:t>
      </w:r>
    </w:p>
    <w:p/>
    <w:p>
      <w:pPr>
        <w:pStyle w:val="ListNumber"/>
      </w:pPr>
      <w:r>
        <w:t>13. You see a video for a classroom activity that promises amazing results, but it's from an unknown blogger. You should first check:</w:t>
      </w:r>
    </w:p>
    <w:p>
      <w:pPr>
        <w:pStyle w:val="ListBullet"/>
      </w:pPr>
      <w:r>
        <w:t>a) If the video has a lot of views</w:t>
      </w:r>
    </w:p>
    <w:p>
      <w:pPr>
        <w:pStyle w:val="ListBullet"/>
      </w:pPr>
      <w:r>
        <w:t>b) The author's credentials and the blog's reputation</w:t>
      </w:r>
    </w:p>
    <w:p>
      <w:pPr>
        <w:pStyle w:val="ListBullet"/>
      </w:pPr>
      <w:r>
        <w:t>c) The comments section for feedback</w:t>
      </w:r>
    </w:p>
    <w:p>
      <w:pPr>
        <w:pStyle w:val="IntenseQuote"/>
      </w:pPr>
      <w:r>
        <w:t>Feedback: Always verify the source's credibility before using their content.</w:t>
      </w:r>
    </w:p>
    <w:p/>
    <w:p>
      <w:pPr>
        <w:pStyle w:val="ListNumber"/>
      </w:pPr>
      <w:r>
        <w:t>14. To help students check a claim on a new topic, the best first step is to:</w:t>
      </w:r>
    </w:p>
    <w:p>
      <w:pPr>
        <w:pStyle w:val="ListBullet"/>
      </w:pPr>
      <w:r>
        <w:t>a) Tell them to use the first three results from a Google search</w:t>
      </w:r>
    </w:p>
    <w:p>
      <w:pPr>
        <w:pStyle w:val="ListBullet"/>
      </w:pPr>
      <w:r>
        <w:t>b) Advise them to use the SIFT method to find a variety of sources</w:t>
      </w:r>
    </w:p>
    <w:p>
      <w:pPr>
        <w:pStyle w:val="ListBullet"/>
      </w:pPr>
      <w:r>
        <w:t>c) Tell them to ignore the claim</w:t>
      </w:r>
    </w:p>
    <w:p>
      <w:pPr>
        <w:pStyle w:val="IntenseQuote"/>
      </w:pPr>
      <w:r>
        <w:t>Feedback: The SIFT method helps students critically evaluate information.</w:t>
      </w:r>
    </w:p>
    <w:p/>
    <w:p>
      <w:pPr>
        <w:pStyle w:val="ListNumber"/>
      </w:pPr>
      <w:r>
        <w:t>17. What is one thing you hope to learn in this module?</w:t>
      </w:r>
    </w:p>
    <w:p>
      <w:r>
        <w:t>Your response: ____________________________________________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